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F4F4" w14:textId="56FA9606" w:rsidR="002666C0" w:rsidRPr="00D62B16" w:rsidRDefault="002666C0" w:rsidP="002666C0">
      <w:pPr>
        <w:pStyle w:val="Kop1zondernummerOLCO"/>
        <w:rPr>
          <w:szCs w:val="36"/>
        </w:rPr>
      </w:pPr>
      <w:r>
        <w:rPr>
          <w:szCs w:val="36"/>
        </w:rPr>
        <w:t xml:space="preserve">Bijlage </w:t>
      </w:r>
      <w:r w:rsidR="007E2B0F">
        <w:rPr>
          <w:szCs w:val="36"/>
        </w:rPr>
        <w:t>5</w:t>
      </w:r>
      <w:r>
        <w:rPr>
          <w:szCs w:val="36"/>
        </w:rPr>
        <w:t xml:space="preserve"> </w:t>
      </w:r>
      <w:r w:rsidRPr="00D62B16">
        <w:rPr>
          <w:szCs w:val="36"/>
        </w:rPr>
        <w:t xml:space="preserve">Opgave Referentieprojecten selectiecriteria </w:t>
      </w:r>
      <w:r w:rsidRPr="002666C0">
        <w:rPr>
          <w:sz w:val="24"/>
          <w:szCs w:val="24"/>
        </w:rPr>
        <w:t xml:space="preserve">(zoals opgenomen in </w:t>
      </w:r>
      <w:r>
        <w:rPr>
          <w:sz w:val="24"/>
          <w:szCs w:val="24"/>
        </w:rPr>
        <w:t>s</w:t>
      </w:r>
      <w:r w:rsidRPr="002666C0">
        <w:rPr>
          <w:sz w:val="24"/>
          <w:szCs w:val="24"/>
        </w:rPr>
        <w:t>electieleidraad)</w:t>
      </w:r>
    </w:p>
    <w:p w14:paraId="50B0099C" w14:textId="4370C77B" w:rsidR="005F4747" w:rsidRPr="00407E50" w:rsidRDefault="00F72AD4" w:rsidP="005F4747">
      <w:pPr>
        <w:pStyle w:val="Kop2zondernummerOLCO"/>
      </w:pPr>
      <w:r>
        <w:t>Aannemersselectie Uitbreiding Inge de Bruijn zwembad Barendrecht</w:t>
      </w:r>
    </w:p>
    <w:p w14:paraId="0C6D7EC4" w14:textId="63ED32BA" w:rsidR="005F4747" w:rsidRPr="00B61720" w:rsidRDefault="005F4747" w:rsidP="005F4747">
      <w:pPr>
        <w:rPr>
          <w:rFonts w:ascii="Arial" w:hAnsi="Arial" w:cs="Arial"/>
          <w:color w:val="000000"/>
          <w:sz w:val="24"/>
          <w:szCs w:val="24"/>
        </w:rPr>
      </w:pPr>
      <w:r w:rsidRPr="00407E50">
        <w:rPr>
          <w:rFonts w:ascii="Arial" w:hAnsi="Arial" w:cs="Arial"/>
          <w:color w:val="000000"/>
          <w:sz w:val="24"/>
          <w:szCs w:val="24"/>
        </w:rPr>
        <w:t>ten behoeve van Gemeente</w:t>
      </w:r>
      <w:r w:rsidRPr="00407E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72AD4">
        <w:rPr>
          <w:rFonts w:ascii="Arial" w:hAnsi="Arial" w:cs="Arial"/>
          <w:color w:val="000000"/>
          <w:sz w:val="24"/>
          <w:szCs w:val="24"/>
        </w:rPr>
        <w:t>Barendrecht</w:t>
      </w:r>
      <w:r w:rsidRPr="00B6172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FA4D78E" w14:textId="77777777" w:rsidR="00DE68DA" w:rsidRDefault="00DE68DA" w:rsidP="00DE68DA">
      <w:pPr>
        <w:rPr>
          <w:rFonts w:ascii="Arial" w:hAnsi="Arial" w:cs="Arial"/>
          <w:szCs w:val="18"/>
        </w:rPr>
      </w:pPr>
    </w:p>
    <w:p w14:paraId="51EE3ED2" w14:textId="77777777" w:rsidR="00DE68DA" w:rsidRDefault="00DE68DA" w:rsidP="00DE68DA">
      <w:pPr>
        <w:rPr>
          <w:rFonts w:ascii="Arial" w:hAnsi="Arial" w:cs="Arial"/>
          <w:szCs w:val="18"/>
          <w:u w:val="single"/>
        </w:rPr>
      </w:pPr>
      <w:r w:rsidRPr="0010408C">
        <w:rPr>
          <w:rFonts w:ascii="Arial" w:hAnsi="Arial" w:cs="Arial"/>
          <w:szCs w:val="18"/>
          <w:u w:val="single"/>
        </w:rPr>
        <w:t xml:space="preserve">Per </w:t>
      </w:r>
      <w:r>
        <w:rPr>
          <w:rFonts w:ascii="Arial" w:hAnsi="Arial" w:cs="Arial"/>
          <w:szCs w:val="18"/>
          <w:u w:val="single"/>
        </w:rPr>
        <w:t>selectiecriterium</w:t>
      </w:r>
      <w:r w:rsidRPr="0010408C">
        <w:rPr>
          <w:rFonts w:ascii="Arial" w:hAnsi="Arial" w:cs="Arial"/>
          <w:szCs w:val="18"/>
          <w:u w:val="single"/>
        </w:rPr>
        <w:t xml:space="preserve"> dient </w:t>
      </w:r>
      <w:r>
        <w:rPr>
          <w:rFonts w:ascii="Arial" w:hAnsi="Arial" w:cs="Arial"/>
          <w:szCs w:val="18"/>
          <w:u w:val="single"/>
        </w:rPr>
        <w:t xml:space="preserve">Gegadigde </w:t>
      </w:r>
      <w:r w:rsidRPr="0010408C">
        <w:rPr>
          <w:rFonts w:ascii="Arial" w:hAnsi="Arial" w:cs="Arial"/>
          <w:szCs w:val="18"/>
          <w:u w:val="single"/>
        </w:rPr>
        <w:t>één formulier</w:t>
      </w:r>
      <w:r>
        <w:rPr>
          <w:rFonts w:ascii="Arial" w:hAnsi="Arial" w:cs="Arial"/>
          <w:szCs w:val="18"/>
          <w:u w:val="single"/>
        </w:rPr>
        <w:t xml:space="preserve"> volledig</w:t>
      </w:r>
      <w:r w:rsidRPr="0010408C">
        <w:rPr>
          <w:rFonts w:ascii="Arial" w:hAnsi="Arial" w:cs="Arial"/>
          <w:szCs w:val="18"/>
          <w:u w:val="single"/>
        </w:rPr>
        <w:t xml:space="preserve"> in te vullen.</w:t>
      </w:r>
    </w:p>
    <w:p w14:paraId="3BECEF22" w14:textId="77777777" w:rsidR="00DE68DA" w:rsidRPr="0010408C" w:rsidRDefault="00DE68DA" w:rsidP="00DE68DA">
      <w:pPr>
        <w:rPr>
          <w:rFonts w:ascii="Arial" w:hAnsi="Arial" w:cs="Arial"/>
          <w:szCs w:val="1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402"/>
      </w:tblGrid>
      <w:tr w:rsidR="00DE68DA" w14:paraId="77284EEB" w14:textId="77777777" w:rsidTr="001329F4">
        <w:tc>
          <w:tcPr>
            <w:tcW w:w="3402" w:type="dxa"/>
            <w:hideMark/>
          </w:tcPr>
          <w:p w14:paraId="0B9EB3F6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Naam Gegadigde:</w:t>
            </w:r>
          </w:p>
          <w:p w14:paraId="626A9837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5B62C78C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  <w:p w14:paraId="2E5E6A7F" w14:textId="0166AF61" w:rsidR="00DA5DF0" w:rsidRDefault="00DA5DF0" w:rsidP="001329F4">
            <w:pPr>
              <w:rPr>
                <w:rFonts w:ascii="Arial" w:hAnsi="Arial" w:cs="Arial"/>
                <w:szCs w:val="18"/>
              </w:rPr>
            </w:pPr>
          </w:p>
        </w:tc>
      </w:tr>
      <w:tr w:rsidR="00DE68DA" w14:paraId="3C818701" w14:textId="77777777" w:rsidTr="001329F4">
        <w:tc>
          <w:tcPr>
            <w:tcW w:w="3402" w:type="dxa"/>
          </w:tcPr>
          <w:p w14:paraId="606883D5" w14:textId="6FE40EAA" w:rsidR="00DE68DA" w:rsidRDefault="00DE68DA" w:rsidP="001329F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Beschrijving selectiecriterium: </w:t>
            </w:r>
          </w:p>
          <w:p w14:paraId="249662F7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402" w:type="dxa"/>
          </w:tcPr>
          <w:p w14:paraId="385F5661" w14:textId="77777777" w:rsidR="00DE68DA" w:rsidRDefault="00DE68DA" w:rsidP="001329F4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35BBD7A1" w14:textId="77777777" w:rsidR="002666C0" w:rsidRDefault="002666C0" w:rsidP="002666C0">
      <w:pPr>
        <w:rPr>
          <w:rFonts w:ascii="Arial" w:hAnsi="Arial" w:cs="Arial"/>
          <w:szCs w:val="18"/>
        </w:rPr>
      </w:pPr>
    </w:p>
    <w:tbl>
      <w:tblPr>
        <w:tblStyle w:val="Tabelraster"/>
        <w:tblW w:w="8971" w:type="dxa"/>
        <w:tblLayout w:type="fixed"/>
        <w:tblLook w:val="04A0" w:firstRow="1" w:lastRow="0" w:firstColumn="1" w:lastColumn="0" w:noHBand="0" w:noVBand="1"/>
      </w:tblPr>
      <w:tblGrid>
        <w:gridCol w:w="564"/>
        <w:gridCol w:w="2422"/>
        <w:gridCol w:w="3261"/>
        <w:gridCol w:w="2724"/>
      </w:tblGrid>
      <w:tr w:rsidR="00901291" w14:paraId="049B3FC3" w14:textId="77777777" w:rsidTr="00AD0156">
        <w:trPr>
          <w:trHeight w:val="596"/>
        </w:trPr>
        <w:tc>
          <w:tcPr>
            <w:tcW w:w="8971" w:type="dxa"/>
            <w:gridSpan w:val="4"/>
            <w:shd w:val="clear" w:color="auto" w:fill="124143" w:themeFill="text2"/>
            <w:hideMark/>
          </w:tcPr>
          <w:p w14:paraId="5263650B" w14:textId="77777777" w:rsidR="00901291" w:rsidRDefault="00901291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Referentieproject</w:t>
            </w:r>
          </w:p>
          <w:p w14:paraId="4A283C39" w14:textId="40399919" w:rsidR="00901291" w:rsidRDefault="00901291" w:rsidP="00AD0156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7E2B0F">
              <w:rPr>
                <w:rFonts w:ascii="Arial" w:hAnsi="Arial" w:cs="Arial"/>
                <w:b/>
                <w:szCs w:val="18"/>
              </w:rPr>
              <w:t>3</w:t>
            </w:r>
            <w:r w:rsidRPr="00920D00">
              <w:rPr>
                <w:rFonts w:ascii="Arial" w:hAnsi="Arial" w:cs="Arial"/>
                <w:b/>
                <w:szCs w:val="18"/>
              </w:rPr>
              <w:t>.</w:t>
            </w:r>
            <w:r w:rsidRPr="00920D00">
              <w:rPr>
                <w:rFonts w:ascii="Arial" w:hAnsi="Arial" w:cs="Arial"/>
                <w:b/>
                <w:szCs w:val="18"/>
              </w:rPr>
              <w:tab/>
            </w:r>
            <w:r w:rsidR="007E2B0F" w:rsidRPr="00F805B0">
              <w:rPr>
                <w:b/>
                <w:bCs/>
              </w:rPr>
              <w:t xml:space="preserve">Utilitair bouwwerk met </w:t>
            </w:r>
            <w:r w:rsidR="007E2B0F">
              <w:rPr>
                <w:b/>
                <w:bCs/>
              </w:rPr>
              <w:t>kolomvrije overspanningen</w:t>
            </w:r>
          </w:p>
        </w:tc>
      </w:tr>
      <w:tr w:rsidR="00901291" w:rsidRPr="00D73F95" w14:paraId="71917CCC" w14:textId="77777777" w:rsidTr="00AD0156">
        <w:trPr>
          <w:trHeight w:val="596"/>
        </w:trPr>
        <w:tc>
          <w:tcPr>
            <w:tcW w:w="564" w:type="dxa"/>
            <w:hideMark/>
          </w:tcPr>
          <w:p w14:paraId="52E9C247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6CCEFE99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Naam, adres en telefoonnummer referentieproject + naam</w:t>
            </w:r>
            <w:r>
              <w:rPr>
                <w:rFonts w:ascii="Arial" w:hAnsi="Arial" w:cs="Arial"/>
                <w:szCs w:val="18"/>
              </w:rPr>
              <w:t xml:space="preserve"> en telefoonnummer</w:t>
            </w:r>
            <w:r w:rsidRPr="00D73F95">
              <w:rPr>
                <w:rFonts w:ascii="Arial" w:hAnsi="Arial" w:cs="Arial"/>
                <w:szCs w:val="18"/>
              </w:rPr>
              <w:t xml:space="preserve"> contactpersoon</w:t>
            </w:r>
          </w:p>
        </w:tc>
        <w:tc>
          <w:tcPr>
            <w:tcW w:w="5985" w:type="dxa"/>
            <w:gridSpan w:val="2"/>
          </w:tcPr>
          <w:p w14:paraId="5C0A277F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9A0CF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CF0A47F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06E34F2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5960CC7B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901291" w:rsidRPr="00D73F95" w14:paraId="36282531" w14:textId="77777777" w:rsidTr="00AD0156">
        <w:trPr>
          <w:trHeight w:val="596"/>
        </w:trPr>
        <w:tc>
          <w:tcPr>
            <w:tcW w:w="564" w:type="dxa"/>
          </w:tcPr>
          <w:p w14:paraId="756D9072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74B6CD0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Beschrijving selectiecriterium</w:t>
            </w:r>
          </w:p>
        </w:tc>
        <w:tc>
          <w:tcPr>
            <w:tcW w:w="5985" w:type="dxa"/>
            <w:gridSpan w:val="2"/>
          </w:tcPr>
          <w:p w14:paraId="739A23BA" w14:textId="61122819" w:rsidR="00901291" w:rsidRPr="0010408C" w:rsidRDefault="00901291" w:rsidP="00AD0156">
            <w:pPr>
              <w:ind w:right="-99"/>
              <w:rPr>
                <w:rFonts w:ascii="Arial" w:hAnsi="Arial" w:cs="Arial"/>
                <w:b/>
                <w:szCs w:val="18"/>
              </w:rPr>
            </w:pPr>
            <w:r w:rsidRPr="0010408C">
              <w:rPr>
                <w:rFonts w:ascii="Arial" w:hAnsi="Arial" w:cs="Arial"/>
                <w:b/>
                <w:szCs w:val="18"/>
              </w:rPr>
              <w:t xml:space="preserve">Selectiecriterium </w:t>
            </w:r>
            <w:r w:rsidR="007E2B0F">
              <w:rPr>
                <w:rFonts w:ascii="Arial" w:hAnsi="Arial" w:cs="Arial"/>
                <w:b/>
                <w:szCs w:val="18"/>
              </w:rPr>
              <w:t>3</w:t>
            </w:r>
          </w:p>
          <w:p w14:paraId="7B59914D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  <w:r w:rsidRPr="00D7604C">
              <w:rPr>
                <w:rFonts w:ascii="Arial" w:hAnsi="Arial" w:cs="Arial"/>
                <w:szCs w:val="18"/>
                <w:highlight w:val="yellow"/>
              </w:rPr>
              <w:t>&lt;Categorie selectiecriterium&gt;</w:t>
            </w:r>
          </w:p>
        </w:tc>
      </w:tr>
      <w:tr w:rsidR="00901291" w:rsidRPr="00D73F95" w14:paraId="05FEDD15" w14:textId="77777777" w:rsidTr="00AD0156">
        <w:trPr>
          <w:trHeight w:val="596"/>
        </w:trPr>
        <w:tc>
          <w:tcPr>
            <w:tcW w:w="564" w:type="dxa"/>
            <w:hideMark/>
          </w:tcPr>
          <w:p w14:paraId="3D27AA22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35B6B251" w14:textId="77777777" w:rsidR="00901291" w:rsidRPr="00D73F95" w:rsidRDefault="00901291" w:rsidP="00AD0156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85" w:type="dxa"/>
            <w:gridSpan w:val="2"/>
          </w:tcPr>
          <w:p w14:paraId="3CE3B0B5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2EB57C2F" w14:textId="77777777" w:rsidTr="00AD0156">
        <w:trPr>
          <w:trHeight w:val="596"/>
        </w:trPr>
        <w:tc>
          <w:tcPr>
            <w:tcW w:w="564" w:type="dxa"/>
            <w:hideMark/>
          </w:tcPr>
          <w:p w14:paraId="1D74337E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DE8197B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  <w:r>
              <w:rPr>
                <w:rFonts w:ascii="Arial" w:hAnsi="Arial" w:cs="Arial"/>
                <w:szCs w:val="18"/>
              </w:rPr>
              <w:t xml:space="preserve"> (€)</w:t>
            </w:r>
          </w:p>
          <w:p w14:paraId="1C2639B6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85" w:type="dxa"/>
            <w:gridSpan w:val="2"/>
          </w:tcPr>
          <w:p w14:paraId="0180AD2C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40803159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10F1FE4D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(De eventuele waarde van het gedeelte dat in </w:t>
            </w:r>
            <w:proofErr w:type="spellStart"/>
            <w:r w:rsidRPr="00D73F95">
              <w:rPr>
                <w:rFonts w:ascii="Arial" w:hAnsi="Arial" w:cs="Arial"/>
                <w:szCs w:val="18"/>
              </w:rPr>
              <w:t>onderaanneming</w:t>
            </w:r>
            <w:proofErr w:type="spellEnd"/>
            <w:r w:rsidRPr="00D73F95">
              <w:rPr>
                <w:rFonts w:ascii="Arial" w:hAnsi="Arial" w:cs="Arial"/>
                <w:szCs w:val="18"/>
              </w:rPr>
              <w:t xml:space="preserve"> is uitgevoerd apart vermelden.)</w:t>
            </w:r>
          </w:p>
        </w:tc>
      </w:tr>
      <w:tr w:rsidR="00901291" w:rsidRPr="00D73F95" w14:paraId="375649CB" w14:textId="77777777" w:rsidTr="00AD0156">
        <w:trPr>
          <w:trHeight w:val="596"/>
        </w:trPr>
        <w:tc>
          <w:tcPr>
            <w:tcW w:w="564" w:type="dxa"/>
          </w:tcPr>
          <w:p w14:paraId="0369D0FF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0D8389C7" w14:textId="77777777" w:rsidR="00901291" w:rsidRPr="00D73F95" w:rsidRDefault="00901291" w:rsidP="00AD0156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Omvang (m2 </w:t>
            </w:r>
            <w:proofErr w:type="spellStart"/>
            <w:r>
              <w:rPr>
                <w:rFonts w:ascii="Arial" w:hAnsi="Arial" w:cs="Arial"/>
                <w:szCs w:val="18"/>
              </w:rPr>
              <w:t>bvo</w:t>
            </w:r>
            <w:proofErr w:type="spellEnd"/>
            <w:r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5985" w:type="dxa"/>
            <w:gridSpan w:val="2"/>
          </w:tcPr>
          <w:p w14:paraId="0A49412E" w14:textId="77777777" w:rsidR="00901291" w:rsidRPr="00D73F95" w:rsidRDefault="00901291" w:rsidP="00AD0156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03B468B8" w14:textId="77777777" w:rsidTr="00AD0156">
        <w:trPr>
          <w:trHeight w:val="400"/>
        </w:trPr>
        <w:tc>
          <w:tcPr>
            <w:tcW w:w="564" w:type="dxa"/>
            <w:vMerge w:val="restart"/>
            <w:hideMark/>
          </w:tcPr>
          <w:p w14:paraId="0459C08C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vMerge w:val="restart"/>
            <w:hideMark/>
          </w:tcPr>
          <w:p w14:paraId="023C7F7F" w14:textId="77777777" w:rsidR="00901291" w:rsidRPr="00D73F95" w:rsidRDefault="00901291" w:rsidP="00AD0156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61" w:type="dxa"/>
            <w:hideMark/>
          </w:tcPr>
          <w:p w14:paraId="65F3ED4C" w14:textId="77777777" w:rsidR="00901291" w:rsidRPr="00D73F95" w:rsidRDefault="00901291" w:rsidP="00AD0156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24" w:type="dxa"/>
          </w:tcPr>
          <w:p w14:paraId="59E3655C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36C6847E" w14:textId="77777777" w:rsidTr="00AD0156">
        <w:trPr>
          <w:trHeight w:val="399"/>
        </w:trPr>
        <w:tc>
          <w:tcPr>
            <w:tcW w:w="564" w:type="dxa"/>
            <w:vMerge/>
            <w:hideMark/>
          </w:tcPr>
          <w:p w14:paraId="3B221CB5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vMerge/>
            <w:hideMark/>
          </w:tcPr>
          <w:p w14:paraId="26B418A2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3261" w:type="dxa"/>
            <w:hideMark/>
          </w:tcPr>
          <w:p w14:paraId="6621C043" w14:textId="77777777" w:rsidR="00901291" w:rsidRPr="00D73F95" w:rsidRDefault="00901291" w:rsidP="00AD0156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Datum </w:t>
            </w:r>
            <w:r>
              <w:rPr>
                <w:rFonts w:ascii="Arial" w:hAnsi="Arial" w:cs="Arial"/>
                <w:szCs w:val="18"/>
              </w:rPr>
              <w:t>oplevering project</w:t>
            </w:r>
          </w:p>
        </w:tc>
        <w:tc>
          <w:tcPr>
            <w:tcW w:w="2724" w:type="dxa"/>
          </w:tcPr>
          <w:p w14:paraId="37D9BA22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08BC2F0D" w14:textId="77777777" w:rsidTr="00AD0156">
        <w:trPr>
          <w:trHeight w:val="269"/>
        </w:trPr>
        <w:tc>
          <w:tcPr>
            <w:tcW w:w="564" w:type="dxa"/>
            <w:hideMark/>
          </w:tcPr>
          <w:p w14:paraId="78D59CF4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  <w:hideMark/>
          </w:tcPr>
          <w:p w14:paraId="35F32BE9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85" w:type="dxa"/>
            <w:gridSpan w:val="2"/>
          </w:tcPr>
          <w:p w14:paraId="4CE85971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6E501969" w14:textId="77777777" w:rsidTr="00AD0156">
        <w:trPr>
          <w:trHeight w:val="269"/>
        </w:trPr>
        <w:tc>
          <w:tcPr>
            <w:tcW w:w="564" w:type="dxa"/>
          </w:tcPr>
          <w:p w14:paraId="3665C7E3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79B211D9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Omschrijving van de </w:t>
            </w:r>
            <w:r>
              <w:rPr>
                <w:rFonts w:ascii="Arial" w:hAnsi="Arial" w:cs="Arial"/>
                <w:szCs w:val="18"/>
              </w:rPr>
              <w:t>rol, taken en verantwoordelijkheden binnen het project</w:t>
            </w:r>
          </w:p>
        </w:tc>
        <w:tc>
          <w:tcPr>
            <w:tcW w:w="5985" w:type="dxa"/>
            <w:gridSpan w:val="2"/>
          </w:tcPr>
          <w:p w14:paraId="3F63AF7D" w14:textId="77777777" w:rsidR="00901291" w:rsidRPr="00D73F95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901291" w:rsidRPr="00D73F95" w14:paraId="779057E2" w14:textId="77777777" w:rsidTr="00AD0156">
        <w:trPr>
          <w:trHeight w:val="269"/>
        </w:trPr>
        <w:tc>
          <w:tcPr>
            <w:tcW w:w="564" w:type="dxa"/>
          </w:tcPr>
          <w:p w14:paraId="11EBCA88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1DC580C6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Projectverklaring aanwezig</w:t>
            </w:r>
          </w:p>
        </w:tc>
        <w:tc>
          <w:tcPr>
            <w:tcW w:w="5985" w:type="dxa"/>
            <w:gridSpan w:val="2"/>
          </w:tcPr>
          <w:p w14:paraId="3CE9FCB4" w14:textId="77777777" w:rsidR="00901291" w:rsidRPr="00C47AB2" w:rsidRDefault="00901291" w:rsidP="00AD0156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  <w:highlight w:val="yellow"/>
              </w:rPr>
            </w:pPr>
            <w:r w:rsidRPr="00C47AB2">
              <w:rPr>
                <w:rFonts w:ascii="Arial" w:hAnsi="Arial" w:cs="Arial"/>
                <w:szCs w:val="18"/>
                <w:highlight w:val="yellow"/>
              </w:rPr>
              <w:t>Ja/Nee</w:t>
            </w:r>
          </w:p>
        </w:tc>
      </w:tr>
      <w:tr w:rsidR="00901291" w:rsidRPr="00D73F95" w14:paraId="28F1E0FB" w14:textId="77777777" w:rsidTr="00AD0156">
        <w:trPr>
          <w:trHeight w:val="4199"/>
        </w:trPr>
        <w:tc>
          <w:tcPr>
            <w:tcW w:w="564" w:type="dxa"/>
          </w:tcPr>
          <w:p w14:paraId="778878C7" w14:textId="77777777" w:rsidR="00901291" w:rsidRPr="00D73F95" w:rsidRDefault="00901291" w:rsidP="00AD0156">
            <w:pPr>
              <w:pStyle w:val="Opsommingnummer1eniveauOLCO"/>
            </w:pPr>
          </w:p>
        </w:tc>
        <w:tc>
          <w:tcPr>
            <w:tcW w:w="2422" w:type="dxa"/>
          </w:tcPr>
          <w:p w14:paraId="498E57EA" w14:textId="77777777" w:rsidR="00901291" w:rsidRPr="00D73F95" w:rsidRDefault="00901291" w:rsidP="00AD0156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</w:t>
            </w:r>
            <w:r>
              <w:rPr>
                <w:rFonts w:ascii="Arial" w:hAnsi="Arial" w:cs="Arial"/>
                <w:szCs w:val="18"/>
              </w:rPr>
              <w:t xml:space="preserve">het gestelde? </w:t>
            </w:r>
          </w:p>
        </w:tc>
        <w:tc>
          <w:tcPr>
            <w:tcW w:w="5985" w:type="dxa"/>
            <w:gridSpan w:val="2"/>
          </w:tcPr>
          <w:p w14:paraId="74CF7BF4" w14:textId="77777777" w:rsidR="00901291" w:rsidRPr="00D73F95" w:rsidRDefault="00901291" w:rsidP="00AD0156">
            <w:pPr>
              <w:pStyle w:val="BasistekstOLCO"/>
            </w:pPr>
            <w:r w:rsidRPr="00D73F95">
              <w:t>Voldoet uw referentie aan het gestelde</w:t>
            </w:r>
            <w:r>
              <w:t>?</w:t>
            </w:r>
            <w:r w:rsidRPr="00D73F95">
              <w:t xml:space="preserve"> </w:t>
            </w:r>
          </w:p>
          <w:p w14:paraId="002E3FD7" w14:textId="46CD843A" w:rsidR="00901291" w:rsidRPr="00D7604C" w:rsidRDefault="007E2B0F" w:rsidP="00530EC8">
            <w:pPr>
              <w:pStyle w:val="BasistekstOLCO"/>
              <w:rPr>
                <w:highlight w:val="yellow"/>
              </w:rPr>
            </w:pPr>
            <w:r>
              <w:rPr>
                <w:highlight w:val="yellow"/>
              </w:rPr>
              <w:t>Ervaring met bouwen van kolomvrije overspanning in bestaand gebouw van tenminste 15 meter</w:t>
            </w:r>
            <w:r w:rsidR="00530EC8">
              <w:rPr>
                <w:highlight w:val="yellow"/>
              </w:rPr>
              <w:t xml:space="preserve">; </w:t>
            </w:r>
            <w:r w:rsidR="00901291" w:rsidRPr="00D7604C">
              <w:rPr>
                <w:highlight w:val="yellow"/>
              </w:rPr>
              <w:t>Ja/Nee</w:t>
            </w:r>
          </w:p>
          <w:p w14:paraId="2C226A08" w14:textId="77777777" w:rsidR="00901291" w:rsidRDefault="00901291" w:rsidP="00AD0156">
            <w:pPr>
              <w:pStyle w:val="BasistekstOLCO"/>
              <w:rPr>
                <w:i/>
              </w:rPr>
            </w:pPr>
            <w:r w:rsidRPr="00D73F95">
              <w:rPr>
                <w:i/>
              </w:rPr>
              <w:t xml:space="preserve">Hier dient een korte toelichting en onderbouwing van </w:t>
            </w:r>
            <w:r>
              <w:rPr>
                <w:i/>
              </w:rPr>
              <w:t xml:space="preserve">het </w:t>
            </w:r>
            <w:r w:rsidRPr="00D73F95">
              <w:rPr>
                <w:i/>
              </w:rPr>
              <w:t xml:space="preserve">gestelde </w:t>
            </w:r>
            <w:r>
              <w:rPr>
                <w:i/>
              </w:rPr>
              <w:t xml:space="preserve">gegeven te worden </w:t>
            </w:r>
          </w:p>
          <w:p w14:paraId="3F4A9018" w14:textId="77777777" w:rsidR="00901291" w:rsidRDefault="00901291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2A86C4BB" w14:textId="77777777" w:rsidR="00901291" w:rsidRDefault="00901291" w:rsidP="00AD0156">
            <w:pPr>
              <w:rPr>
                <w:rFonts w:ascii="Arial" w:hAnsi="Arial" w:cs="Arial"/>
                <w:i/>
                <w:szCs w:val="18"/>
              </w:rPr>
            </w:pPr>
          </w:p>
          <w:p w14:paraId="0F3615E0" w14:textId="77777777" w:rsidR="00901291" w:rsidRPr="00D73F95" w:rsidRDefault="00901291" w:rsidP="00AD0156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2251B3F1" w14:textId="4F02C36E" w:rsidR="00DA5DF0" w:rsidRDefault="00DA5DF0">
      <w:pPr>
        <w:rPr>
          <w:rFonts w:ascii="Arial" w:hAnsi="Arial" w:cs="Arial"/>
          <w:i/>
          <w:szCs w:val="18"/>
        </w:rPr>
      </w:pPr>
    </w:p>
    <w:p w14:paraId="34146841" w14:textId="778E1F3F" w:rsidR="002666C0" w:rsidRPr="005F4747" w:rsidRDefault="002666C0" w:rsidP="002666C0">
      <w:pPr>
        <w:rPr>
          <w:rFonts w:ascii="Arial" w:hAnsi="Arial" w:cs="Arial"/>
          <w:i/>
          <w:szCs w:val="18"/>
        </w:rPr>
      </w:pPr>
      <w:r w:rsidRPr="005F4747">
        <w:rPr>
          <w:rFonts w:ascii="Arial" w:hAnsi="Arial" w:cs="Arial"/>
          <w:i/>
          <w:szCs w:val="18"/>
        </w:rPr>
        <w:t xml:space="preserve">De </w:t>
      </w:r>
      <w:r w:rsidR="00DE68DA">
        <w:rPr>
          <w:rFonts w:ascii="Arial" w:hAnsi="Arial" w:cs="Arial"/>
          <w:i/>
          <w:szCs w:val="18"/>
        </w:rPr>
        <w:t xml:space="preserve">methodiek voor het bepalen van de </w:t>
      </w:r>
      <w:r w:rsidRPr="005F4747">
        <w:rPr>
          <w:rFonts w:ascii="Arial" w:hAnsi="Arial" w:cs="Arial"/>
          <w:i/>
          <w:szCs w:val="18"/>
        </w:rPr>
        <w:t>score</w:t>
      </w:r>
      <w:r w:rsidR="00DE68DA">
        <w:rPr>
          <w:rFonts w:ascii="Arial" w:hAnsi="Arial" w:cs="Arial"/>
          <w:i/>
          <w:szCs w:val="18"/>
        </w:rPr>
        <w:t xml:space="preserve"> per selectiecriterium</w:t>
      </w:r>
      <w:r w:rsidRPr="005F4747">
        <w:rPr>
          <w:rFonts w:ascii="Arial" w:hAnsi="Arial" w:cs="Arial"/>
          <w:i/>
          <w:szCs w:val="18"/>
        </w:rPr>
        <w:t xml:space="preserve"> </w:t>
      </w:r>
      <w:r w:rsidR="00DE68DA">
        <w:rPr>
          <w:rFonts w:ascii="Arial" w:hAnsi="Arial" w:cs="Arial"/>
          <w:i/>
          <w:szCs w:val="18"/>
        </w:rPr>
        <w:t>is</w:t>
      </w:r>
      <w:r w:rsidRPr="005F4747">
        <w:rPr>
          <w:rFonts w:ascii="Arial" w:hAnsi="Arial" w:cs="Arial"/>
          <w:i/>
          <w:szCs w:val="18"/>
        </w:rPr>
        <w:t xml:space="preserve"> </w:t>
      </w:r>
      <w:r w:rsidR="00DE68DA">
        <w:rPr>
          <w:rFonts w:ascii="Arial" w:hAnsi="Arial" w:cs="Arial"/>
          <w:i/>
          <w:szCs w:val="18"/>
        </w:rPr>
        <w:t>bepaald</w:t>
      </w:r>
      <w:r w:rsidRPr="005F4747">
        <w:rPr>
          <w:rFonts w:ascii="Arial" w:hAnsi="Arial" w:cs="Arial"/>
          <w:i/>
          <w:szCs w:val="18"/>
        </w:rPr>
        <w:t xml:space="preserve"> in de Selectieleidraad.</w:t>
      </w:r>
    </w:p>
    <w:p w14:paraId="3FE460AE" w14:textId="77777777" w:rsidR="00110B34" w:rsidRDefault="00110B34" w:rsidP="002666C0">
      <w:pPr>
        <w:rPr>
          <w:rFonts w:ascii="Arial" w:hAnsi="Arial" w:cs="Arial"/>
          <w:szCs w:val="18"/>
        </w:rPr>
      </w:pPr>
    </w:p>
    <w:p w14:paraId="375DBCDE" w14:textId="3F84BDB6" w:rsidR="002666C0" w:rsidRDefault="00901291" w:rsidP="00901291">
      <w:pPr>
        <w:pStyle w:val="Kop2zondernummerOLCO"/>
      </w:pPr>
      <w:r>
        <w:t>Ondertekening</w:t>
      </w:r>
    </w:p>
    <w:p w14:paraId="50D70A3C" w14:textId="77777777" w:rsidR="00901291" w:rsidRPr="00901291" w:rsidRDefault="00901291" w:rsidP="00901291">
      <w:pPr>
        <w:pStyle w:val="BasistekstOLCO"/>
      </w:pPr>
    </w:p>
    <w:p w14:paraId="22235955" w14:textId="77777777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Naam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>: ………………………………………</w:t>
      </w:r>
    </w:p>
    <w:p w14:paraId="4126CCB3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0887B90F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59D3399B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1755E240" w14:textId="77777777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Functie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……………………………………..</w:t>
      </w:r>
    </w:p>
    <w:p w14:paraId="54D57D27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1D2F1B16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332ECD45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2585A556" w14:textId="058F0A02" w:rsidR="002666C0" w:rsidRDefault="002666C0" w:rsidP="002666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Handtekening contactpersoon </w:t>
      </w:r>
      <w:r>
        <w:rPr>
          <w:rFonts w:ascii="Arial" w:hAnsi="Arial" w:cs="Arial"/>
        </w:rPr>
        <w:t>Gegadigde</w:t>
      </w:r>
      <w:r>
        <w:rPr>
          <w:rFonts w:ascii="Arial" w:hAnsi="Arial" w:cs="Arial"/>
          <w:szCs w:val="18"/>
        </w:rPr>
        <w:t xml:space="preserve"> : ………………………………</w:t>
      </w:r>
    </w:p>
    <w:p w14:paraId="5B7F9D55" w14:textId="77777777" w:rsidR="00451930" w:rsidRDefault="00451930" w:rsidP="002666C0">
      <w:pPr>
        <w:rPr>
          <w:rFonts w:ascii="Arial" w:hAnsi="Arial" w:cs="Arial"/>
          <w:szCs w:val="18"/>
        </w:rPr>
      </w:pPr>
    </w:p>
    <w:p w14:paraId="1324A2D8" w14:textId="77777777" w:rsidR="002666C0" w:rsidRDefault="002666C0" w:rsidP="002666C0">
      <w:pPr>
        <w:rPr>
          <w:rFonts w:ascii="Arial" w:hAnsi="Arial" w:cs="Arial"/>
          <w:szCs w:val="18"/>
        </w:rPr>
      </w:pPr>
    </w:p>
    <w:p w14:paraId="667D0BAB" w14:textId="77777777" w:rsidR="001D6676" w:rsidRPr="002C6214" w:rsidRDefault="002666C0" w:rsidP="005F4747">
      <w:r>
        <w:rPr>
          <w:rFonts w:ascii="Arial" w:hAnsi="Arial" w:cs="Arial"/>
          <w:szCs w:val="18"/>
        </w:rPr>
        <w:t>Datum: ………………………………………………………………………</w:t>
      </w:r>
    </w:p>
    <w:sectPr w:rsidR="001D6676" w:rsidRPr="002C6214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98626" w14:textId="77777777" w:rsidR="002666C0" w:rsidRPr="002C6214" w:rsidRDefault="002666C0" w:rsidP="002C6214">
      <w:pPr>
        <w:pStyle w:val="Voettekst"/>
      </w:pPr>
    </w:p>
  </w:endnote>
  <w:endnote w:type="continuationSeparator" w:id="0">
    <w:p w14:paraId="4A7C050B" w14:textId="77777777" w:rsidR="002666C0" w:rsidRPr="002C6214" w:rsidRDefault="002666C0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9C05F" w14:textId="77777777" w:rsidR="00F72AD4" w:rsidRPr="002666C0" w:rsidRDefault="00F72AD4" w:rsidP="002666C0">
    <w:pPr>
      <w:pStyle w:val="Voettekst"/>
    </w:pPr>
    <w:bookmarkStart w:id="0" w:name="OLE_LINK3"/>
    <w:bookmarkStart w:id="1" w:name="OLE_LINK4"/>
  </w:p>
  <w:bookmarkEnd w:id="0"/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2687" w14:textId="77777777" w:rsidR="00F72AD4" w:rsidRPr="005873C2" w:rsidRDefault="00A451EA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48F8DB8A" w14:textId="77777777" w:rsidR="00F72AD4" w:rsidRPr="005873C2" w:rsidRDefault="00F72AD4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B1673" w14:textId="77777777" w:rsidR="002666C0" w:rsidRPr="002C6214" w:rsidRDefault="002666C0" w:rsidP="002C6214">
      <w:pPr>
        <w:pStyle w:val="Voettekst"/>
      </w:pPr>
    </w:p>
  </w:footnote>
  <w:footnote w:type="continuationSeparator" w:id="0">
    <w:p w14:paraId="5A690108" w14:textId="77777777" w:rsidR="002666C0" w:rsidRPr="002C6214" w:rsidRDefault="002666C0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C7509" w14:textId="77777777" w:rsidR="00F72AD4" w:rsidRDefault="00F72AD4">
    <w:pPr>
      <w:pStyle w:val="Koptekst"/>
    </w:pPr>
  </w:p>
  <w:p w14:paraId="7D4294DC" w14:textId="77777777" w:rsidR="00F72AD4" w:rsidRDefault="002666C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1023E2" wp14:editId="5E3D7588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18C323BF"/>
    <w:multiLevelType w:val="multilevel"/>
    <w:tmpl w:val="9E50E438"/>
    <w:lvl w:ilvl="0">
      <w:start w:val="1"/>
      <w:numFmt w:val="bullet"/>
      <w:lvlText w:val="▪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▪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Arial" w:hAnsi="Arial" w:hint="default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Arial" w:hAnsi="Arial" w:hint="default"/>
      </w:rPr>
    </w:lvl>
  </w:abstractNum>
  <w:abstractNum w:abstractNumId="17" w15:restartNumberingAfterBreak="0">
    <w:nsid w:val="282A169C"/>
    <w:multiLevelType w:val="hybridMultilevel"/>
    <w:tmpl w:val="27C4D0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9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9174210"/>
    <w:multiLevelType w:val="hybridMultilevel"/>
    <w:tmpl w:val="50B47C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64F6690"/>
    <w:multiLevelType w:val="multilevel"/>
    <w:tmpl w:val="6EE4AA5A"/>
    <w:numStyleLink w:val="KopnummeringOLCO"/>
  </w:abstractNum>
  <w:abstractNum w:abstractNumId="27" w15:restartNumberingAfterBreak="0">
    <w:nsid w:val="5C7E1615"/>
    <w:multiLevelType w:val="multilevel"/>
    <w:tmpl w:val="F16EA7FA"/>
    <w:numStyleLink w:val="OpsommingnummerlijstOLCO"/>
  </w:abstractNum>
  <w:abstractNum w:abstractNumId="28" w15:restartNumberingAfterBreak="0">
    <w:nsid w:val="60FA248C"/>
    <w:multiLevelType w:val="multilevel"/>
    <w:tmpl w:val="6EE4AA5A"/>
    <w:numStyleLink w:val="KopnummeringOLCO"/>
  </w:abstractNum>
  <w:abstractNum w:abstractNumId="29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0" w15:restartNumberingAfterBreak="0">
    <w:nsid w:val="6C6644DD"/>
    <w:multiLevelType w:val="multilevel"/>
    <w:tmpl w:val="9E50E438"/>
    <w:numStyleLink w:val="OpsommingbolletjeOLCO"/>
  </w:abstractNum>
  <w:abstractNum w:abstractNumId="31" w15:restartNumberingAfterBreak="0">
    <w:nsid w:val="6CAB1E63"/>
    <w:multiLevelType w:val="multilevel"/>
    <w:tmpl w:val="7FB6E594"/>
    <w:numStyleLink w:val="AgendapuntlijstOLCO"/>
  </w:abstractNum>
  <w:abstractNum w:abstractNumId="32" w15:restartNumberingAfterBreak="0">
    <w:nsid w:val="6CFB2DF8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E7370EC"/>
    <w:multiLevelType w:val="multilevel"/>
    <w:tmpl w:val="9200769E"/>
    <w:numStyleLink w:val="OpsommingkleineletterOLCO"/>
  </w:abstractNum>
  <w:abstractNum w:abstractNumId="34" w15:restartNumberingAfterBreak="0">
    <w:nsid w:val="7038598F"/>
    <w:multiLevelType w:val="multilevel"/>
    <w:tmpl w:val="90A8103A"/>
    <w:numStyleLink w:val="BijlagenummeringOLCO"/>
  </w:abstractNum>
  <w:abstractNum w:abstractNumId="35" w15:restartNumberingAfterBreak="0">
    <w:nsid w:val="70EC4E8C"/>
    <w:multiLevelType w:val="multilevel"/>
    <w:tmpl w:val="C9FA2D30"/>
    <w:numStyleLink w:val="OpsommingopenrondjeOLCO"/>
  </w:abstractNum>
  <w:abstractNum w:abstractNumId="36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7" w15:restartNumberingAfterBreak="0">
    <w:nsid w:val="76AE427F"/>
    <w:multiLevelType w:val="multilevel"/>
    <w:tmpl w:val="8576664C"/>
    <w:numStyleLink w:val="OpsommingtekenOLCO"/>
  </w:abstractNum>
  <w:abstractNum w:abstractNumId="38" w15:restartNumberingAfterBreak="0">
    <w:nsid w:val="79AE6CDF"/>
    <w:multiLevelType w:val="multilevel"/>
    <w:tmpl w:val="B4BACAD8"/>
    <w:numStyleLink w:val="OpsommingstreepjeOLCO"/>
  </w:abstractNum>
  <w:num w:numId="1" w16cid:durableId="351489953">
    <w:abstractNumId w:val="10"/>
  </w:num>
  <w:num w:numId="2" w16cid:durableId="1058364482">
    <w:abstractNumId w:val="20"/>
  </w:num>
  <w:num w:numId="3" w16cid:durableId="363336973">
    <w:abstractNumId w:val="22"/>
  </w:num>
  <w:num w:numId="4" w16cid:durableId="2131778543">
    <w:abstractNumId w:val="12"/>
  </w:num>
  <w:num w:numId="5" w16cid:durableId="898171758">
    <w:abstractNumId w:val="25"/>
  </w:num>
  <w:num w:numId="6" w16cid:durableId="94639490">
    <w:abstractNumId w:val="14"/>
  </w:num>
  <w:num w:numId="7" w16cid:durableId="648049884">
    <w:abstractNumId w:val="13"/>
  </w:num>
  <w:num w:numId="8" w16cid:durableId="1646278526">
    <w:abstractNumId w:val="19"/>
  </w:num>
  <w:num w:numId="9" w16cid:durableId="740835286">
    <w:abstractNumId w:val="21"/>
  </w:num>
  <w:num w:numId="10" w16cid:durableId="1470710572">
    <w:abstractNumId w:val="29"/>
  </w:num>
  <w:num w:numId="11" w16cid:durableId="1695886477">
    <w:abstractNumId w:val="18"/>
  </w:num>
  <w:num w:numId="12" w16cid:durableId="1586262309">
    <w:abstractNumId w:val="9"/>
  </w:num>
  <w:num w:numId="13" w16cid:durableId="1386249931">
    <w:abstractNumId w:val="7"/>
  </w:num>
  <w:num w:numId="14" w16cid:durableId="2009675684">
    <w:abstractNumId w:val="6"/>
  </w:num>
  <w:num w:numId="15" w16cid:durableId="529610204">
    <w:abstractNumId w:val="5"/>
  </w:num>
  <w:num w:numId="16" w16cid:durableId="1916477281">
    <w:abstractNumId w:val="4"/>
  </w:num>
  <w:num w:numId="17" w16cid:durableId="43482654">
    <w:abstractNumId w:val="8"/>
  </w:num>
  <w:num w:numId="18" w16cid:durableId="1154298502">
    <w:abstractNumId w:val="3"/>
  </w:num>
  <w:num w:numId="19" w16cid:durableId="1187064100">
    <w:abstractNumId w:val="2"/>
  </w:num>
  <w:num w:numId="20" w16cid:durableId="1278214553">
    <w:abstractNumId w:val="1"/>
  </w:num>
  <w:num w:numId="21" w16cid:durableId="548419933">
    <w:abstractNumId w:val="0"/>
  </w:num>
  <w:num w:numId="22" w16cid:durableId="1052389969">
    <w:abstractNumId w:val="33"/>
  </w:num>
  <w:num w:numId="23" w16cid:durableId="640160527">
    <w:abstractNumId w:val="15"/>
  </w:num>
  <w:num w:numId="24" w16cid:durableId="488639861">
    <w:abstractNumId w:val="24"/>
  </w:num>
  <w:num w:numId="25" w16cid:durableId="1566338008">
    <w:abstractNumId w:val="31"/>
  </w:num>
  <w:num w:numId="26" w16cid:durableId="134375642">
    <w:abstractNumId w:val="30"/>
  </w:num>
  <w:num w:numId="27" w16cid:durableId="85156280">
    <w:abstractNumId w:val="35"/>
  </w:num>
  <w:num w:numId="28" w16cid:durableId="2060125964">
    <w:abstractNumId w:val="38"/>
  </w:num>
  <w:num w:numId="29" w16cid:durableId="515268677">
    <w:abstractNumId w:val="34"/>
  </w:num>
  <w:num w:numId="30" w16cid:durableId="632249301">
    <w:abstractNumId w:val="37"/>
  </w:num>
  <w:num w:numId="31" w16cid:durableId="28264656">
    <w:abstractNumId w:val="28"/>
  </w:num>
  <w:num w:numId="32" w16cid:durableId="1993483618">
    <w:abstractNumId w:val="36"/>
  </w:num>
  <w:num w:numId="33" w16cid:durableId="1972445119">
    <w:abstractNumId w:val="27"/>
  </w:num>
  <w:num w:numId="34" w16cid:durableId="12889244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01816621">
    <w:abstractNumId w:val="11"/>
  </w:num>
  <w:num w:numId="36" w16cid:durableId="1877421521">
    <w:abstractNumId w:val="26"/>
  </w:num>
  <w:num w:numId="37" w16cid:durableId="527331082">
    <w:abstractNumId w:val="32"/>
  </w:num>
  <w:num w:numId="38" w16cid:durableId="1075974681">
    <w:abstractNumId w:val="16"/>
  </w:num>
  <w:num w:numId="39" w16cid:durableId="989946269">
    <w:abstractNumId w:val="17"/>
  </w:num>
  <w:num w:numId="40" w16cid:durableId="699891417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3276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6C0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46354"/>
    <w:rsid w:val="00050D4B"/>
    <w:rsid w:val="0005205D"/>
    <w:rsid w:val="00052426"/>
    <w:rsid w:val="00052FF4"/>
    <w:rsid w:val="00053E43"/>
    <w:rsid w:val="0005430B"/>
    <w:rsid w:val="0005732F"/>
    <w:rsid w:val="00066DF0"/>
    <w:rsid w:val="00072BF1"/>
    <w:rsid w:val="00074DAC"/>
    <w:rsid w:val="00076778"/>
    <w:rsid w:val="0007714E"/>
    <w:rsid w:val="00082CAA"/>
    <w:rsid w:val="0009698A"/>
    <w:rsid w:val="000A1B78"/>
    <w:rsid w:val="000B01BC"/>
    <w:rsid w:val="000B7B1E"/>
    <w:rsid w:val="000C0969"/>
    <w:rsid w:val="000C1A1A"/>
    <w:rsid w:val="000C7089"/>
    <w:rsid w:val="000C78A9"/>
    <w:rsid w:val="000D6750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0B34"/>
    <w:rsid w:val="001138AC"/>
    <w:rsid w:val="001170AE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E4D"/>
    <w:rsid w:val="00156292"/>
    <w:rsid w:val="001579D8"/>
    <w:rsid w:val="001639F5"/>
    <w:rsid w:val="0018093D"/>
    <w:rsid w:val="00187A59"/>
    <w:rsid w:val="001B1B37"/>
    <w:rsid w:val="001B4C7E"/>
    <w:rsid w:val="001C11BE"/>
    <w:rsid w:val="001C4F74"/>
    <w:rsid w:val="001C6232"/>
    <w:rsid w:val="001C63E7"/>
    <w:rsid w:val="001D01A4"/>
    <w:rsid w:val="001D2384"/>
    <w:rsid w:val="001D2A06"/>
    <w:rsid w:val="001D6676"/>
    <w:rsid w:val="001E2293"/>
    <w:rsid w:val="001E2B6C"/>
    <w:rsid w:val="001E34AC"/>
    <w:rsid w:val="001E5F7F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666C0"/>
    <w:rsid w:val="00280D1D"/>
    <w:rsid w:val="00282B5D"/>
    <w:rsid w:val="00283592"/>
    <w:rsid w:val="00286914"/>
    <w:rsid w:val="002919FA"/>
    <w:rsid w:val="00294CD2"/>
    <w:rsid w:val="002A2E44"/>
    <w:rsid w:val="002B08A4"/>
    <w:rsid w:val="002B2998"/>
    <w:rsid w:val="002B4EA3"/>
    <w:rsid w:val="002B64EE"/>
    <w:rsid w:val="002C46FB"/>
    <w:rsid w:val="002C6214"/>
    <w:rsid w:val="002D0E88"/>
    <w:rsid w:val="002D52A2"/>
    <w:rsid w:val="002D52B2"/>
    <w:rsid w:val="002E2611"/>
    <w:rsid w:val="002E274E"/>
    <w:rsid w:val="002E5318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10F28"/>
    <w:rsid w:val="0041674F"/>
    <w:rsid w:val="0042594D"/>
    <w:rsid w:val="00441382"/>
    <w:rsid w:val="00451930"/>
    <w:rsid w:val="00451FDB"/>
    <w:rsid w:val="004564A6"/>
    <w:rsid w:val="004573A9"/>
    <w:rsid w:val="00460433"/>
    <w:rsid w:val="004656F6"/>
    <w:rsid w:val="004659D3"/>
    <w:rsid w:val="00466D71"/>
    <w:rsid w:val="00471C0F"/>
    <w:rsid w:val="00472E5E"/>
    <w:rsid w:val="004733C3"/>
    <w:rsid w:val="004734F2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0BCC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0EC8"/>
    <w:rsid w:val="0053645C"/>
    <w:rsid w:val="00545244"/>
    <w:rsid w:val="00553801"/>
    <w:rsid w:val="005615BE"/>
    <w:rsid w:val="00562E3D"/>
    <w:rsid w:val="0056661A"/>
    <w:rsid w:val="00575FFC"/>
    <w:rsid w:val="005818B8"/>
    <w:rsid w:val="005850AF"/>
    <w:rsid w:val="0059027A"/>
    <w:rsid w:val="005926F8"/>
    <w:rsid w:val="0059437A"/>
    <w:rsid w:val="005A1BD7"/>
    <w:rsid w:val="005A25D6"/>
    <w:rsid w:val="005A2BEC"/>
    <w:rsid w:val="005B4FAF"/>
    <w:rsid w:val="005C0E44"/>
    <w:rsid w:val="005C5603"/>
    <w:rsid w:val="005C6668"/>
    <w:rsid w:val="005D171D"/>
    <w:rsid w:val="005D4151"/>
    <w:rsid w:val="005D5E21"/>
    <w:rsid w:val="005E3E58"/>
    <w:rsid w:val="005F1E97"/>
    <w:rsid w:val="005F4747"/>
    <w:rsid w:val="006040DB"/>
    <w:rsid w:val="00606D41"/>
    <w:rsid w:val="00606DE2"/>
    <w:rsid w:val="00610FF8"/>
    <w:rsid w:val="00612C22"/>
    <w:rsid w:val="00613262"/>
    <w:rsid w:val="00624485"/>
    <w:rsid w:val="00641E45"/>
    <w:rsid w:val="00647A67"/>
    <w:rsid w:val="00653D01"/>
    <w:rsid w:val="00664EE1"/>
    <w:rsid w:val="006653B0"/>
    <w:rsid w:val="006662ED"/>
    <w:rsid w:val="006767B2"/>
    <w:rsid w:val="00685EED"/>
    <w:rsid w:val="006953A2"/>
    <w:rsid w:val="006B6044"/>
    <w:rsid w:val="006C6A9D"/>
    <w:rsid w:val="006C7217"/>
    <w:rsid w:val="006D1154"/>
    <w:rsid w:val="006D1A9D"/>
    <w:rsid w:val="006D2ECD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EE3"/>
    <w:rsid w:val="00750733"/>
    <w:rsid w:val="00750780"/>
    <w:rsid w:val="007525D1"/>
    <w:rsid w:val="00752725"/>
    <w:rsid w:val="007566A6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2B0F"/>
    <w:rsid w:val="007E7724"/>
    <w:rsid w:val="007F0A2A"/>
    <w:rsid w:val="007F1417"/>
    <w:rsid w:val="007F48F0"/>
    <w:rsid w:val="007F653F"/>
    <w:rsid w:val="007F76D7"/>
    <w:rsid w:val="008064EE"/>
    <w:rsid w:val="00810585"/>
    <w:rsid w:val="008222EE"/>
    <w:rsid w:val="00823AC1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339E"/>
    <w:rsid w:val="008B5CD1"/>
    <w:rsid w:val="008C2F90"/>
    <w:rsid w:val="008C5834"/>
    <w:rsid w:val="008C6251"/>
    <w:rsid w:val="008D7BDD"/>
    <w:rsid w:val="00901291"/>
    <w:rsid w:val="0090254C"/>
    <w:rsid w:val="0090724E"/>
    <w:rsid w:val="00907888"/>
    <w:rsid w:val="00910D57"/>
    <w:rsid w:val="00920140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6E04"/>
    <w:rsid w:val="00957CCB"/>
    <w:rsid w:val="009606EB"/>
    <w:rsid w:val="00963973"/>
    <w:rsid w:val="00971786"/>
    <w:rsid w:val="00971B3B"/>
    <w:rsid w:val="00976F6A"/>
    <w:rsid w:val="009A5B23"/>
    <w:rsid w:val="009C1976"/>
    <w:rsid w:val="009C2F9E"/>
    <w:rsid w:val="009D5AE2"/>
    <w:rsid w:val="009F0ADA"/>
    <w:rsid w:val="00A07FEF"/>
    <w:rsid w:val="00A1497C"/>
    <w:rsid w:val="00A21956"/>
    <w:rsid w:val="00A2306C"/>
    <w:rsid w:val="00A42EEC"/>
    <w:rsid w:val="00A451EA"/>
    <w:rsid w:val="00A50406"/>
    <w:rsid w:val="00A50767"/>
    <w:rsid w:val="00A50801"/>
    <w:rsid w:val="00A60A58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33E3"/>
    <w:rsid w:val="00B30352"/>
    <w:rsid w:val="00B346DF"/>
    <w:rsid w:val="00B460C2"/>
    <w:rsid w:val="00B47460"/>
    <w:rsid w:val="00B63EB9"/>
    <w:rsid w:val="00B75ED8"/>
    <w:rsid w:val="00B77809"/>
    <w:rsid w:val="00B83B98"/>
    <w:rsid w:val="00B85218"/>
    <w:rsid w:val="00B8532B"/>
    <w:rsid w:val="00B860DC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7A25"/>
    <w:rsid w:val="00C201EB"/>
    <w:rsid w:val="00C33308"/>
    <w:rsid w:val="00C4003A"/>
    <w:rsid w:val="00C41422"/>
    <w:rsid w:val="00C47AB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9744B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51"/>
    <w:rsid w:val="00D25AA0"/>
    <w:rsid w:val="00D27D0E"/>
    <w:rsid w:val="00D35DA7"/>
    <w:rsid w:val="00D47AD0"/>
    <w:rsid w:val="00D57A57"/>
    <w:rsid w:val="00D613A9"/>
    <w:rsid w:val="00D61841"/>
    <w:rsid w:val="00D658D3"/>
    <w:rsid w:val="00D7238E"/>
    <w:rsid w:val="00D73003"/>
    <w:rsid w:val="00D73C03"/>
    <w:rsid w:val="00D81A72"/>
    <w:rsid w:val="00D92EDA"/>
    <w:rsid w:val="00D92F05"/>
    <w:rsid w:val="00D9359B"/>
    <w:rsid w:val="00D93BC2"/>
    <w:rsid w:val="00D94B0E"/>
    <w:rsid w:val="00D966A7"/>
    <w:rsid w:val="00DA5661"/>
    <w:rsid w:val="00DA5DF0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E615E"/>
    <w:rsid w:val="00DE68DA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172B"/>
    <w:rsid w:val="00EE35E4"/>
    <w:rsid w:val="00EE4517"/>
    <w:rsid w:val="00EF1C1F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35D00"/>
    <w:rsid w:val="00F35D19"/>
    <w:rsid w:val="00F44FB8"/>
    <w:rsid w:val="00F502CA"/>
    <w:rsid w:val="00F519B9"/>
    <w:rsid w:val="00F55E8B"/>
    <w:rsid w:val="00F564F9"/>
    <w:rsid w:val="00F669BA"/>
    <w:rsid w:val="00F716B1"/>
    <w:rsid w:val="00F72AD4"/>
    <w:rsid w:val="00F737B5"/>
    <w:rsid w:val="00F7766C"/>
    <w:rsid w:val="00F82076"/>
    <w:rsid w:val="00F94FCC"/>
    <w:rsid w:val="00FA269F"/>
    <w:rsid w:val="00FA403E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63B3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o:colormru v:ext="edit" colors="#ddd"/>
    </o:shapedefaults>
    <o:shapelayout v:ext="edit">
      <o:idmap v:ext="edit" data="1"/>
    </o:shapelayout>
  </w:shapeDefaults>
  <w:decimalSymbol w:val=","/>
  <w:listSeparator w:val=";"/>
  <w14:docId w14:val="708342AC"/>
  <w15:chartTrackingRefBased/>
  <w15:docId w15:val="{058A5C5D-8E89-41E0-92A9-67245558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2666C0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qFormat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qFormat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qFormat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qFormat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qFormat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qFormat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tekstChar">
    <w:name w:val="Koptekst Char"/>
    <w:link w:val="Koptekst"/>
    <w:uiPriority w:val="99"/>
    <w:rsid w:val="002666C0"/>
    <w:rPr>
      <w:rFonts w:ascii="Arial" w:hAnsi="Arial" w:cs="Arial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ju xmlns="http://www.joulesunlimited.com/ccmappings">
  <Voettekst_20_code/>
  <Versienummer/>
  <Datum/>
</ju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7b326e-1db6-40f4-9e5d-00934cf0068f" xsi:nil="true"/>
    <lcf76f155ced4ddcb4097134ff3c332f xmlns="d06dc500-a34e-4ee1-ae33-04b72d3dd0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8" ma:contentTypeDescription="Een nieuw document maken." ma:contentTypeScope="" ma:versionID="f23cbf3ebc497e3db8b415483c633e0a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5342d76b668ecb684347f5d95813d995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a633683-b741-4424-92f0-214f22dc4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39c0fe1-daac-4d95-91d0-b34e25b1d8ea}" ma:internalName="TaxCatchAll" ma:showField="CatchAllData" ma:web="837b326e-1db6-40f4-9e5d-00934cf00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D0719-EB61-4522-8607-9D713F203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9DFB94FE-B638-48B5-8106-CF0DD0CE4B39}">
  <ds:schemaRefs>
    <ds:schemaRef ds:uri="http://schemas.microsoft.com/office/2006/metadata/properties"/>
    <ds:schemaRef ds:uri="http://schemas.microsoft.com/office/infopath/2007/PartnerControls"/>
    <ds:schemaRef ds:uri="837b326e-1db6-40f4-9e5d-00934cf0068f"/>
    <ds:schemaRef ds:uri="d06dc500-a34e-4ee1-ae33-04b72d3dd0f2"/>
  </ds:schemaRefs>
</ds:datastoreItem>
</file>

<file path=customXml/itemProps4.xml><?xml version="1.0" encoding="utf-8"?>
<ds:datastoreItem xmlns:ds="http://schemas.openxmlformats.org/officeDocument/2006/customXml" ds:itemID="{5DD11104-FC8A-4CEC-86BD-838B970B8A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AC7FC07-F882-4825-90F5-AA1FBBD54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198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Dorst</dc:creator>
  <cp:keywords/>
  <dc:description/>
  <cp:lastModifiedBy>Jurriën Bos</cp:lastModifiedBy>
  <cp:revision>8</cp:revision>
  <cp:lastPrinted>2018-12-11T07:36:00Z</cp:lastPrinted>
  <dcterms:created xsi:type="dcterms:W3CDTF">2022-02-21T15:56:00Z</dcterms:created>
  <dcterms:modified xsi:type="dcterms:W3CDTF">2025-01-14T17:00:00Z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Order">
    <vt:r8>27890400</vt:r8>
  </property>
  <property fmtid="{D5CDD505-2E9C-101B-9397-08002B2CF9AE}" pid="5" name="MediaServiceImageTags">
    <vt:lpwstr/>
  </property>
</Properties>
</file>